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27631102" name="ae3f8ee0-679e-11f0-b0d6-f9430324f9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2165813" name="ae3f8ee0-679e-11f0-b0d6-f9430324f9d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Brett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23412865" name="5a8aeb40-679f-11f0-95d8-4162ca59a9c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3122983" name="5a8aeb40-679f-11f0-95d8-4162ca59a9c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Sockelleiste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03243157" name="70388a60-679f-11f0-aab4-09be15ccf16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384873" name="70388a60-679f-11f0-aab4-09be15ccf16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13190548" name="83382080-679f-11f0-a67b-0d0e7b457a8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8544673" name="83382080-679f-11f0-a67b-0d0e7b457a8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Küchenkasten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23023673" name="8f7e5e90-679f-11f0-817f-2dc76bee7d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6255766" name="8f7e5e90-679f-11f0-817f-2dc76bee7d8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Brotkasten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81911664" name="ea2fd670-679f-11f0-bdf8-f9a25de35e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3125535" name="ea2fd670-679f-11f0-bdf8-f9a25de35eb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32715959" name="37e2e3d0-67a0-11f0-8569-bd5027137f9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507346" name="37e2e3d0-67a0-11f0-8569-bd5027137f96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74737095" name="46bb6580-67a0-11f0-abd8-a58a35bd616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4174437" name="46bb6580-67a0-11f0-abd8-a58a35bd616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93112662" name="68c49f70-67a0-11f0-b610-591989a3e60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6991288" name="68c49f70-67a0-11f0-b610-591989a3e609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Heizraum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15189981" name="17e60690-679e-11f0-b631-b71a0d95dd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2985905" name="17e60690-679e-11f0-b631-b71a0d95dd9f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/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Stadtweg 18, 8245 Feuerthalen</w:t>
          </w:r>
        </w:p>
        <w:p>
          <w:pPr>
            <w:spacing w:before="0" w:after="0"/>
          </w:pPr>
          <w:r>
            <w:t>393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